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ADCE8" w14:textId="2A1DC6BB" w:rsidR="003A3ADE" w:rsidRPr="005C2823" w:rsidRDefault="003A3ADE" w:rsidP="000F2898">
      <w:pPr>
        <w:pStyle w:val="Salutation"/>
        <w:rPr>
          <w:rFonts w:ascii="Arial" w:hAnsi="Arial" w:cs="Arial"/>
        </w:rPr>
      </w:pPr>
      <w:r w:rsidRPr="005C2823">
        <w:rPr>
          <w:rFonts w:ascii="Arial" w:hAnsi="Arial" w:cs="Arial"/>
        </w:rPr>
        <w:t>SCHOOL ADDRESS</w:t>
      </w:r>
    </w:p>
    <w:p w14:paraId="34898567" w14:textId="77777777" w:rsidR="003A3ADE" w:rsidRPr="005C2823" w:rsidRDefault="003A3ADE" w:rsidP="000F2898">
      <w:pPr>
        <w:pStyle w:val="Salutation"/>
        <w:rPr>
          <w:rFonts w:ascii="Arial" w:hAnsi="Arial" w:cs="Arial"/>
        </w:rPr>
      </w:pPr>
      <w:r w:rsidRPr="005C2823">
        <w:rPr>
          <w:rFonts w:ascii="Arial" w:hAnsi="Arial" w:cs="Arial"/>
        </w:rPr>
        <w:t>DATE</w:t>
      </w:r>
    </w:p>
    <w:p w14:paraId="1ACF8115" w14:textId="77777777" w:rsidR="00462B54" w:rsidRPr="005C2823" w:rsidRDefault="00B22EC4" w:rsidP="000F2898">
      <w:pPr>
        <w:pStyle w:val="Salutation"/>
        <w:rPr>
          <w:rFonts w:ascii="Arial" w:hAnsi="Arial" w:cs="Arial"/>
        </w:rPr>
      </w:pPr>
      <w:r w:rsidRPr="005C2823">
        <w:rPr>
          <w:rFonts w:ascii="Arial" w:hAnsi="Arial" w:cs="Arial"/>
        </w:rPr>
        <w:t>Dear:</w:t>
      </w:r>
    </w:p>
    <w:p w14:paraId="2597D31B" w14:textId="77777777" w:rsidR="003A3ADE" w:rsidRPr="005C2823" w:rsidRDefault="003A3ADE" w:rsidP="003A3ADE">
      <w:pPr>
        <w:rPr>
          <w:rFonts w:ascii="Arial" w:hAnsi="Arial" w:cs="Arial"/>
        </w:rPr>
      </w:pPr>
      <w:r w:rsidRPr="005C2823">
        <w:rPr>
          <w:rFonts w:ascii="Arial" w:hAnsi="Arial" w:cs="Arial"/>
        </w:rPr>
        <w:t>Re: Child name [INSERT] D.O.B [INSERT] Class [INSERT]</w:t>
      </w:r>
    </w:p>
    <w:p w14:paraId="4C8A696E" w14:textId="77777777" w:rsidR="003A3ADE" w:rsidRPr="005C2823" w:rsidRDefault="003A3ADE" w:rsidP="003A3ADE">
      <w:pPr>
        <w:rPr>
          <w:rFonts w:ascii="Arial" w:hAnsi="Arial" w:cs="Arial"/>
        </w:rPr>
      </w:pPr>
    </w:p>
    <w:p w14:paraId="74FB8AC2" w14:textId="77777777" w:rsidR="003A3ADE" w:rsidRPr="005C2823" w:rsidRDefault="003A3ADE" w:rsidP="003A3ADE">
      <w:pPr>
        <w:rPr>
          <w:rFonts w:ascii="Arial" w:hAnsi="Arial" w:cs="Arial"/>
          <w:color w:val="FF0000"/>
        </w:rPr>
      </w:pPr>
      <w:r w:rsidRPr="005C2823">
        <w:rPr>
          <w:rFonts w:ascii="Arial" w:hAnsi="Arial" w:cs="Arial"/>
        </w:rPr>
        <w:t xml:space="preserve">We have concerns over the number of occasions your son/daughter has been arriving late at school. Please note on the enclosed attendance record the number of late marks recorded for the last four weeks. </w:t>
      </w:r>
      <w:r w:rsidRPr="005C2823">
        <w:rPr>
          <w:rFonts w:ascii="Arial" w:hAnsi="Arial" w:cs="Arial"/>
          <w:i/>
          <w:color w:val="FF0000"/>
        </w:rPr>
        <w:t>(Attach a copy of the child’s herringbone with late marks both ‘L’s and ‘</w:t>
      </w:r>
      <w:proofErr w:type="gramStart"/>
      <w:r w:rsidRPr="005C2823">
        <w:rPr>
          <w:rFonts w:ascii="Arial" w:hAnsi="Arial" w:cs="Arial"/>
          <w:i/>
          <w:color w:val="FF0000"/>
        </w:rPr>
        <w:t>U’s</w:t>
      </w:r>
      <w:proofErr w:type="gramEnd"/>
      <w:r w:rsidRPr="005C2823">
        <w:rPr>
          <w:rFonts w:ascii="Arial" w:hAnsi="Arial" w:cs="Arial"/>
          <w:i/>
          <w:color w:val="FF0000"/>
        </w:rPr>
        <w:t xml:space="preserve"> highlighted)</w:t>
      </w:r>
    </w:p>
    <w:p w14:paraId="71072098" w14:textId="77777777" w:rsidR="003A3ADE" w:rsidRPr="005C2823" w:rsidRDefault="003A3ADE" w:rsidP="003A3ADE">
      <w:pPr>
        <w:rPr>
          <w:rFonts w:ascii="Arial" w:hAnsi="Arial" w:cs="Arial"/>
        </w:rPr>
      </w:pPr>
      <w:r w:rsidRPr="005C2823">
        <w:rPr>
          <w:rFonts w:ascii="Arial" w:hAnsi="Arial" w:cs="Arial"/>
        </w:rPr>
        <w:t>The school day starts at [INSERT SCHOOL START TIME</w:t>
      </w:r>
      <w:r w:rsidR="00C908F8" w:rsidRPr="005C2823">
        <w:rPr>
          <w:rFonts w:ascii="Arial" w:hAnsi="Arial" w:cs="Arial"/>
        </w:rPr>
        <w:t>]</w:t>
      </w:r>
      <w:r w:rsidRPr="005C2823">
        <w:rPr>
          <w:rFonts w:ascii="Arial" w:hAnsi="Arial" w:cs="Arial"/>
        </w:rPr>
        <w:t xml:space="preserve"> with registration which all children should attend. The school gates are opened at </w:t>
      </w:r>
      <w:r w:rsidR="00C908F8" w:rsidRPr="005C2823">
        <w:rPr>
          <w:rFonts w:ascii="Arial" w:hAnsi="Arial" w:cs="Arial"/>
        </w:rPr>
        <w:t>[INSERT SCHOOL GATE OPENING TIME]</w:t>
      </w:r>
      <w:r w:rsidRPr="005C2823">
        <w:rPr>
          <w:rFonts w:ascii="Arial" w:hAnsi="Arial" w:cs="Arial"/>
        </w:rPr>
        <w:t xml:space="preserve"> and there is adult supervision in the playground</w:t>
      </w:r>
      <w:r w:rsidR="00C908F8" w:rsidRPr="005C2823">
        <w:rPr>
          <w:rFonts w:ascii="Arial" w:hAnsi="Arial" w:cs="Arial"/>
        </w:rPr>
        <w:t>/on site</w:t>
      </w:r>
      <w:r w:rsidRPr="005C2823">
        <w:rPr>
          <w:rFonts w:ascii="Arial" w:hAnsi="Arial" w:cs="Arial"/>
        </w:rPr>
        <w:t xml:space="preserve"> from this time. We also run a breakfast club which starts at </w:t>
      </w:r>
      <w:r w:rsidR="00C908F8" w:rsidRPr="005C2823">
        <w:rPr>
          <w:rFonts w:ascii="Arial" w:hAnsi="Arial" w:cs="Arial"/>
        </w:rPr>
        <w:t>[INSERT BREAKFAST CLUB START TIME]</w:t>
      </w:r>
      <w:r w:rsidRPr="005C2823">
        <w:rPr>
          <w:rFonts w:ascii="Arial" w:hAnsi="Arial" w:cs="Arial"/>
        </w:rPr>
        <w:t xml:space="preserve"> each day and is free</w:t>
      </w:r>
      <w:r w:rsidR="00C908F8" w:rsidRPr="005C2823">
        <w:rPr>
          <w:rFonts w:ascii="Arial" w:hAnsi="Arial" w:cs="Arial"/>
        </w:rPr>
        <w:t>/costs for</w:t>
      </w:r>
      <w:r w:rsidRPr="005C2823">
        <w:rPr>
          <w:rFonts w:ascii="Arial" w:hAnsi="Arial" w:cs="Arial"/>
        </w:rPr>
        <w:t xml:space="preserve"> every child. You </w:t>
      </w:r>
      <w:r w:rsidR="00C908F8" w:rsidRPr="005C2823">
        <w:rPr>
          <w:rFonts w:ascii="Arial" w:hAnsi="Arial" w:cs="Arial"/>
        </w:rPr>
        <w:t>do/</w:t>
      </w:r>
      <w:r w:rsidRPr="005C2823">
        <w:rPr>
          <w:rFonts w:ascii="Arial" w:hAnsi="Arial" w:cs="Arial"/>
        </w:rPr>
        <w:t>do not need to book a place</w:t>
      </w:r>
      <w:r w:rsidR="00C908F8" w:rsidRPr="005C2823">
        <w:rPr>
          <w:rFonts w:ascii="Arial" w:hAnsi="Arial" w:cs="Arial"/>
        </w:rPr>
        <w:t>.</w:t>
      </w:r>
    </w:p>
    <w:p w14:paraId="397A6B9E" w14:textId="77777777" w:rsidR="003A3ADE" w:rsidRPr="005C2823" w:rsidRDefault="003A3ADE" w:rsidP="003A3ADE">
      <w:pPr>
        <w:rPr>
          <w:rFonts w:ascii="Arial" w:hAnsi="Arial" w:cs="Arial"/>
        </w:rPr>
      </w:pPr>
      <w:r w:rsidRPr="005C2823">
        <w:rPr>
          <w:rFonts w:ascii="Arial" w:hAnsi="Arial" w:cs="Arial"/>
        </w:rPr>
        <w:t>Frequent lateness can add up to a considerable amount of learning missed.  Arriving 15 minutes late each day will amount to having missed 2 full school weeks by the end of the school year.</w:t>
      </w:r>
    </w:p>
    <w:p w14:paraId="287F64BE" w14:textId="77777777" w:rsidR="003A3ADE" w:rsidRPr="005C2823" w:rsidRDefault="003A3ADE" w:rsidP="003A3ADE">
      <w:pPr>
        <w:rPr>
          <w:rFonts w:ascii="Arial" w:hAnsi="Arial" w:cs="Arial"/>
        </w:rPr>
      </w:pPr>
      <w:r w:rsidRPr="005C2823">
        <w:rPr>
          <w:rFonts w:ascii="Arial" w:hAnsi="Arial" w:cs="Arial"/>
        </w:rPr>
        <w:t xml:space="preserve">The school will be monitoring your </w:t>
      </w:r>
      <w:r w:rsidR="00C908F8" w:rsidRPr="005C2823">
        <w:rPr>
          <w:rFonts w:ascii="Arial" w:hAnsi="Arial" w:cs="Arial"/>
        </w:rPr>
        <w:t>son/</w:t>
      </w:r>
      <w:r w:rsidRPr="005C2823">
        <w:rPr>
          <w:rFonts w:ascii="Arial" w:hAnsi="Arial" w:cs="Arial"/>
        </w:rPr>
        <w:t xml:space="preserve">daughter’s attendance and if there is not a noticeable improvement you will be invited to attend a meeting with </w:t>
      </w:r>
      <w:r w:rsidR="00C908F8" w:rsidRPr="005C2823">
        <w:rPr>
          <w:rFonts w:ascii="Arial" w:hAnsi="Arial" w:cs="Arial"/>
        </w:rPr>
        <w:t>[INSERT HEAD TEACHER/PRINCIPALS]</w:t>
      </w:r>
      <w:r w:rsidRPr="005C2823">
        <w:rPr>
          <w:rFonts w:ascii="Arial" w:hAnsi="Arial" w:cs="Arial"/>
        </w:rPr>
        <w:t>, Head Teacher</w:t>
      </w:r>
      <w:r w:rsidR="00C908F8" w:rsidRPr="005C2823">
        <w:rPr>
          <w:rFonts w:ascii="Arial" w:hAnsi="Arial" w:cs="Arial"/>
        </w:rPr>
        <w:t>/Principal</w:t>
      </w:r>
      <w:r w:rsidRPr="005C2823">
        <w:rPr>
          <w:rFonts w:ascii="Arial" w:hAnsi="Arial" w:cs="Arial"/>
        </w:rPr>
        <w:t>.</w:t>
      </w:r>
    </w:p>
    <w:p w14:paraId="3A48866B" w14:textId="67CA9C3B" w:rsidR="003A3ADE" w:rsidRPr="005C2823" w:rsidRDefault="003A3ADE" w:rsidP="003A3ADE">
      <w:pPr>
        <w:rPr>
          <w:rFonts w:ascii="Arial" w:hAnsi="Arial" w:cs="Arial"/>
        </w:rPr>
      </w:pPr>
      <w:r w:rsidRPr="005C2823">
        <w:rPr>
          <w:rFonts w:ascii="Arial" w:hAnsi="Arial" w:cs="Arial"/>
        </w:rPr>
        <w:t>Please also find enclosed information on school attendance and lateness. Should you wish to discuss the a</w:t>
      </w:r>
      <w:r w:rsidR="00E839B9" w:rsidRPr="005C2823">
        <w:rPr>
          <w:rFonts w:ascii="Arial" w:hAnsi="Arial" w:cs="Arial"/>
        </w:rPr>
        <w:t>bove please contact [INSERT ATTENDANCE LEAD] on [INSERT TELEPHONE NUMBER]</w:t>
      </w:r>
      <w:r w:rsidRPr="005C2823">
        <w:rPr>
          <w:rFonts w:ascii="Arial" w:hAnsi="Arial" w:cs="Arial"/>
        </w:rPr>
        <w:t>.</w:t>
      </w:r>
    </w:p>
    <w:p w14:paraId="0B5995F5" w14:textId="77777777" w:rsidR="003A3ADE" w:rsidRPr="005C2823" w:rsidRDefault="003A3ADE" w:rsidP="003A3ADE">
      <w:pPr>
        <w:rPr>
          <w:rFonts w:ascii="Arial" w:hAnsi="Arial" w:cs="Arial"/>
        </w:rPr>
      </w:pPr>
    </w:p>
    <w:p w14:paraId="06DA9EBD" w14:textId="6B8554FA" w:rsidR="00462B54" w:rsidRPr="005C2823" w:rsidRDefault="00E839B9" w:rsidP="002E1A5A">
      <w:pPr>
        <w:pStyle w:val="Closing"/>
        <w:rPr>
          <w:rFonts w:ascii="Arial" w:hAnsi="Arial" w:cs="Arial"/>
        </w:rPr>
      </w:pPr>
      <w:r w:rsidRPr="005C2823">
        <w:rPr>
          <w:rFonts w:ascii="Arial" w:hAnsi="Arial" w:cs="Arial"/>
        </w:rPr>
        <w:t>Yours Sincerely</w:t>
      </w:r>
      <w:r w:rsidR="00B22EC4" w:rsidRPr="005C2823">
        <w:rPr>
          <w:rFonts w:ascii="Arial" w:hAnsi="Arial" w:cs="Arial"/>
        </w:rPr>
        <w:t>,</w:t>
      </w:r>
    </w:p>
    <w:p w14:paraId="0C087E1F" w14:textId="24FE7FCB" w:rsidR="00115663" w:rsidRPr="005C2823" w:rsidRDefault="00115663" w:rsidP="00115663">
      <w:pPr>
        <w:pStyle w:val="Signature"/>
        <w:rPr>
          <w:rFonts w:ascii="Arial" w:hAnsi="Arial" w:cs="Arial"/>
        </w:rPr>
      </w:pPr>
    </w:p>
    <w:sectPr w:rsidR="00115663" w:rsidRPr="005C2823" w:rsidSect="006F0367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 w:code="1"/>
      <w:pgMar w:top="1886" w:right="864" w:bottom="1440" w:left="864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06153" w14:textId="77777777" w:rsidR="003A3ADE" w:rsidRDefault="003A3ADE">
      <w:pPr>
        <w:spacing w:after="0" w:line="240" w:lineRule="auto"/>
      </w:pPr>
      <w:r>
        <w:separator/>
      </w:r>
    </w:p>
  </w:endnote>
  <w:endnote w:type="continuationSeparator" w:id="0">
    <w:p w14:paraId="126818B0" w14:textId="77777777" w:rsidR="003A3ADE" w:rsidRDefault="003A3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35944" w14:textId="5B6B012F" w:rsidR="00FD754B" w:rsidRDefault="00FD754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3194EF4" wp14:editId="24769DE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57505"/>
              <wp:effectExtent l="0" t="0" r="16510" b="0"/>
              <wp:wrapNone/>
              <wp:docPr id="9615913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E6D888" w14:textId="250D86D1" w:rsidR="00FD754B" w:rsidRPr="00FD754B" w:rsidRDefault="00FD754B" w:rsidP="00FD754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FD754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194EF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left:0;text-align:left;margin-left:0;margin-top:0;width:36.2pt;height:28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1AE6D888" w14:textId="250D86D1" w:rsidR="00FD754B" w:rsidRPr="00FD754B" w:rsidRDefault="00FD754B" w:rsidP="00FD754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FD754B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2221" w:type="dxa"/>
      <w:tblInd w:w="-85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2221"/>
    </w:tblGrid>
    <w:tr w:rsidR="00115663" w14:paraId="7953D535" w14:textId="77777777" w:rsidTr="00115663">
      <w:trPr>
        <w:trHeight w:val="1421"/>
      </w:trPr>
      <w:tc>
        <w:tcPr>
          <w:tcW w:w="12221" w:type="dxa"/>
          <w:tcBorders>
            <w:top w:val="nil"/>
            <w:left w:val="nil"/>
            <w:bottom w:val="nil"/>
            <w:right w:val="nil"/>
          </w:tcBorders>
        </w:tcPr>
        <w:p w14:paraId="36D3E062" w14:textId="3BE2C2D3" w:rsidR="00115663" w:rsidRDefault="00FD754B" w:rsidP="00115663">
          <w:pPr>
            <w:pStyle w:val="Footer"/>
            <w:spacing w:after="0"/>
            <w:jc w:val="left"/>
          </w:pPr>
          <w:r>
            <w:rPr>
              <w:noProof/>
            </w:rPr>
            <mc:AlternateContent>
              <mc:Choice Requires="wps">
                <w:drawing>
                  <wp:anchor distT="0" distB="0" distL="0" distR="0" simplePos="0" relativeHeight="251660288" behindDoc="0" locked="0" layoutInCell="1" allowOverlap="1" wp14:anchorId="0558ECCD" wp14:editId="692A3E40">
                    <wp:simplePos x="635" y="635"/>
                    <wp:positionH relativeFrom="page">
                      <wp:align>center</wp:align>
                    </wp:positionH>
                    <wp:positionV relativeFrom="page">
                      <wp:align>bottom</wp:align>
                    </wp:positionV>
                    <wp:extent cx="459740" cy="357505"/>
                    <wp:effectExtent l="0" t="0" r="16510" b="0"/>
                    <wp:wrapNone/>
                    <wp:docPr id="1184088306" name="Text Box 3" descr="OFFICIAL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59740" cy="3575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98E98A7" w14:textId="2E830986" w:rsidR="00FD754B" w:rsidRPr="00FD754B" w:rsidRDefault="00FD754B" w:rsidP="00FD754B">
                                <w:pPr>
                                  <w:spacing w:after="0"/>
                                  <w:rPr>
                                    <w:rFonts w:ascii="Calibri" w:eastAsia="Calibri" w:hAnsi="Calibri" w:cs="Calibri"/>
                                    <w:noProof/>
                                    <w:color w:val="000000"/>
                                    <w:sz w:val="20"/>
                                  </w:rPr>
                                </w:pPr>
                                <w:r w:rsidRPr="00FD754B">
                                  <w:rPr>
                                    <w:rFonts w:ascii="Calibri" w:eastAsia="Calibri" w:hAnsi="Calibri" w:cs="Calibri"/>
                                    <w:noProof/>
                                    <w:color w:val="000000"/>
                                    <w:sz w:val="20"/>
                                  </w:rPr>
                                  <w:t>OFFICIAL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0558ECCD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7" type="#_x0000_t202" alt="OFFICIAL" style="position:absolute;margin-left:0;margin-top:0;width:36.2pt;height:28.1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" filled="f" stroked="f">
                    <v:fill o:detectmouseclick="t"/>
                    <v:textbox style="mso-fit-shape-to-text:t" inset="0,0,0,15pt">
                      <w:txbxContent>
                        <w:p w14:paraId="398E98A7" w14:textId="2E830986" w:rsidR="00FD754B" w:rsidRPr="00FD754B" w:rsidRDefault="00FD754B" w:rsidP="00FD754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FD754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2275" w:type="dxa"/>
      <w:tblInd w:w="-85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3470"/>
    </w:tblGrid>
    <w:tr w:rsidR="002E1A5A" w14:paraId="4F6D7DF4" w14:textId="77777777" w:rsidTr="002E1A5A">
      <w:trPr>
        <w:trHeight w:val="1362"/>
      </w:trPr>
      <w:tc>
        <w:tcPr>
          <w:tcW w:w="12275" w:type="dxa"/>
          <w:tcBorders>
            <w:top w:val="nil"/>
            <w:left w:val="nil"/>
            <w:bottom w:val="nil"/>
            <w:right w:val="nil"/>
          </w:tcBorders>
        </w:tcPr>
        <w:p w14:paraId="71BF3552" w14:textId="75AF614B" w:rsidR="002E1A5A" w:rsidRDefault="00FD754B" w:rsidP="002E1A5A">
          <w:pPr>
            <w:pStyle w:val="Footer"/>
            <w:spacing w:after="0"/>
          </w:pPr>
          <w:r>
            <w:rPr>
              <w:noProof/>
              <w:lang w:val="en-GB" w:eastAsia="en-GB"/>
            </w:rPr>
            <mc:AlternateContent>
              <mc:Choice Requires="wps">
                <w:drawing>
                  <wp:anchor distT="0" distB="0" distL="0" distR="0" simplePos="0" relativeHeight="251658240" behindDoc="0" locked="0" layoutInCell="1" allowOverlap="1" wp14:anchorId="6434840A" wp14:editId="684C9A4A">
                    <wp:simplePos x="635" y="635"/>
                    <wp:positionH relativeFrom="page">
                      <wp:align>center</wp:align>
                    </wp:positionH>
                    <wp:positionV relativeFrom="page">
                      <wp:align>bottom</wp:align>
                    </wp:positionV>
                    <wp:extent cx="459740" cy="357505"/>
                    <wp:effectExtent l="0" t="0" r="16510" b="0"/>
                    <wp:wrapNone/>
                    <wp:docPr id="1003863047" name="Text Box 1" descr="OFFICIAL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59740" cy="3575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014FBB1" w14:textId="30088B18" w:rsidR="00FD754B" w:rsidRPr="00FD754B" w:rsidRDefault="00FD754B" w:rsidP="00FD754B">
                                <w:pPr>
                                  <w:spacing w:after="0"/>
                                  <w:rPr>
                                    <w:rFonts w:ascii="Calibri" w:eastAsia="Calibri" w:hAnsi="Calibri" w:cs="Calibri"/>
                                    <w:noProof/>
                                    <w:color w:val="000000"/>
                                    <w:sz w:val="20"/>
                                  </w:rPr>
                                </w:pPr>
                                <w:r w:rsidRPr="00FD754B">
                                  <w:rPr>
                                    <w:rFonts w:ascii="Calibri" w:eastAsia="Calibri" w:hAnsi="Calibri" w:cs="Calibri"/>
                                    <w:noProof/>
                                    <w:color w:val="000000"/>
                                    <w:sz w:val="20"/>
                                  </w:rPr>
                                  <w:t>OFFICIAL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6434840A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" o:spid="_x0000_s1028" type="#_x0000_t202" alt="OFFICIAL" style="position:absolute;left:0;text-align:left;margin-left:0;margin-top:0;width:36.2pt;height:28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" filled="f" stroked="f">
                    <v:fill o:detectmouseclick="t"/>
                    <v:textbox style="mso-fit-shape-to-text:t" inset="0,0,0,15pt">
                      <w:txbxContent>
                        <w:p w14:paraId="3014FBB1" w14:textId="30088B18" w:rsidR="00FD754B" w:rsidRPr="00FD754B" w:rsidRDefault="00FD754B" w:rsidP="00FD754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FD754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2E1A5A">
            <w:rPr>
              <w:noProof/>
              <w:lang w:val="en-GB" w:eastAsia="en-GB"/>
            </w:rPr>
            <w:drawing>
              <wp:inline distT="0" distB="0" distL="0" distR="0" wp14:anchorId="4F3E2DC7" wp14:editId="1F6EFA45">
                <wp:extent cx="8551368" cy="976184"/>
                <wp:effectExtent l="0" t="0" r="2540" b="0"/>
                <wp:docPr id="3" name="Picture 3" descr="green waves desig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green-waves-17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50805" cy="10902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43820" w14:textId="77777777" w:rsidR="003A3ADE" w:rsidRDefault="003A3ADE">
      <w:pPr>
        <w:spacing w:after="0" w:line="240" w:lineRule="auto"/>
      </w:pPr>
      <w:r>
        <w:separator/>
      </w:r>
    </w:p>
  </w:footnote>
  <w:footnote w:type="continuationSeparator" w:id="0">
    <w:p w14:paraId="7FAD1385" w14:textId="77777777" w:rsidR="003A3ADE" w:rsidRDefault="003A3A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2201" w:type="dxa"/>
      <w:tblInd w:w="-85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2201"/>
    </w:tblGrid>
    <w:tr w:rsidR="00115663" w14:paraId="08E53485" w14:textId="77777777" w:rsidTr="00115663">
      <w:trPr>
        <w:trHeight w:val="1880"/>
      </w:trPr>
      <w:tc>
        <w:tcPr>
          <w:tcW w:w="12201" w:type="dxa"/>
          <w:tcBorders>
            <w:top w:val="nil"/>
            <w:left w:val="nil"/>
            <w:bottom w:val="nil"/>
            <w:right w:val="nil"/>
          </w:tcBorders>
        </w:tcPr>
        <w:p w14:paraId="5F061F22" w14:textId="099941FC" w:rsidR="00115663" w:rsidRDefault="00C259A4" w:rsidP="00115663">
          <w:pPr>
            <w:pStyle w:val="Header"/>
          </w:pPr>
          <w:r>
            <w:rPr>
              <w:b/>
              <w:noProof/>
            </w:rPr>
            <w:drawing>
              <wp:anchor distT="0" distB="0" distL="114300" distR="114300" simplePos="0" relativeHeight="251662336" behindDoc="1" locked="0" layoutInCell="1" allowOverlap="1" wp14:anchorId="5785154C" wp14:editId="38F500A0">
                <wp:simplePos x="0" y="0"/>
                <wp:positionH relativeFrom="margin">
                  <wp:posOffset>539721</wp:posOffset>
                </wp:positionH>
                <wp:positionV relativeFrom="paragraph">
                  <wp:posOffset>409117</wp:posOffset>
                </wp:positionV>
                <wp:extent cx="998806" cy="597417"/>
                <wp:effectExtent l="0" t="0" r="0" b="0"/>
                <wp:wrapNone/>
                <wp:docPr id="1394261537" name="Picture 4" descr="A purple rectangular sign with white text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94261537" name="Picture 4" descr="A purple rectangular sign with white text&#10;&#10;AI-generated content may be incorrect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6420" b="2617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8806" cy="5974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A951F" w14:textId="77777777" w:rsidR="00E71405" w:rsidRDefault="007E3A99">
    <w:r>
      <w:c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3838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E181A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B86C1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A2BB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10E52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798133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DBECF5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E54A4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D28E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FDE09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83843803">
    <w:abstractNumId w:val="9"/>
  </w:num>
  <w:num w:numId="2" w16cid:durableId="1496725260">
    <w:abstractNumId w:val="7"/>
  </w:num>
  <w:num w:numId="3" w16cid:durableId="144587636">
    <w:abstractNumId w:val="6"/>
  </w:num>
  <w:num w:numId="4" w16cid:durableId="1661150966">
    <w:abstractNumId w:val="5"/>
  </w:num>
  <w:num w:numId="5" w16cid:durableId="1990741047">
    <w:abstractNumId w:val="4"/>
  </w:num>
  <w:num w:numId="6" w16cid:durableId="443114579">
    <w:abstractNumId w:val="8"/>
  </w:num>
  <w:num w:numId="7" w16cid:durableId="337852639">
    <w:abstractNumId w:val="3"/>
  </w:num>
  <w:num w:numId="8" w16cid:durableId="671494516">
    <w:abstractNumId w:val="2"/>
  </w:num>
  <w:num w:numId="9" w16cid:durableId="1650943235">
    <w:abstractNumId w:val="1"/>
  </w:num>
  <w:num w:numId="10" w16cid:durableId="6439698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attachedTemplate r:id="rId1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3ADE"/>
    <w:rsid w:val="00066E19"/>
    <w:rsid w:val="000B4BF8"/>
    <w:rsid w:val="000F2898"/>
    <w:rsid w:val="00115663"/>
    <w:rsid w:val="00213EAB"/>
    <w:rsid w:val="00215D1D"/>
    <w:rsid w:val="002812CE"/>
    <w:rsid w:val="00284AAA"/>
    <w:rsid w:val="002C1282"/>
    <w:rsid w:val="002D7F70"/>
    <w:rsid w:val="002E1A5A"/>
    <w:rsid w:val="00312210"/>
    <w:rsid w:val="00361777"/>
    <w:rsid w:val="00361FC2"/>
    <w:rsid w:val="003A3ADE"/>
    <w:rsid w:val="003F7C02"/>
    <w:rsid w:val="00456250"/>
    <w:rsid w:val="00462B54"/>
    <w:rsid w:val="004A461D"/>
    <w:rsid w:val="004C595E"/>
    <w:rsid w:val="00535A9A"/>
    <w:rsid w:val="00576382"/>
    <w:rsid w:val="005C2823"/>
    <w:rsid w:val="00620729"/>
    <w:rsid w:val="00673242"/>
    <w:rsid w:val="00691768"/>
    <w:rsid w:val="006B63EE"/>
    <w:rsid w:val="006F0367"/>
    <w:rsid w:val="007C4A68"/>
    <w:rsid w:val="007E0D6E"/>
    <w:rsid w:val="007E3A99"/>
    <w:rsid w:val="008658F6"/>
    <w:rsid w:val="008945AC"/>
    <w:rsid w:val="009439AA"/>
    <w:rsid w:val="00A45E55"/>
    <w:rsid w:val="00B22EC4"/>
    <w:rsid w:val="00B54EAE"/>
    <w:rsid w:val="00B552FE"/>
    <w:rsid w:val="00BA5A05"/>
    <w:rsid w:val="00BC06ED"/>
    <w:rsid w:val="00C259A4"/>
    <w:rsid w:val="00C908F8"/>
    <w:rsid w:val="00CE2CAB"/>
    <w:rsid w:val="00D904CD"/>
    <w:rsid w:val="00DE3E34"/>
    <w:rsid w:val="00E041D6"/>
    <w:rsid w:val="00E32718"/>
    <w:rsid w:val="00E71405"/>
    <w:rsid w:val="00E802A8"/>
    <w:rsid w:val="00E839B9"/>
    <w:rsid w:val="00F83039"/>
    <w:rsid w:val="00F87567"/>
    <w:rsid w:val="00FA5F92"/>
    <w:rsid w:val="00FD7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42777DD"/>
  <w15:chartTrackingRefBased/>
  <w15:docId w15:val="{AD436386-6E74-41CF-BDF7-1ED378934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3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iPriority="5" w:unhideWhenUsed="1" w:qFormat="1"/>
    <w:lsdException w:name="Signature" w:semiHidden="1" w:uiPriority="6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iPriority="4" w:unhideWhenUsed="1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39AA"/>
    <w:rPr>
      <w:color w:val="000000" w:themeColor="text1"/>
      <w:sz w:val="24"/>
    </w:rPr>
  </w:style>
  <w:style w:type="paragraph" w:styleId="Heading1">
    <w:name w:val="heading 1"/>
    <w:basedOn w:val="Normal"/>
    <w:next w:val="ContactInfo"/>
    <w:link w:val="Heading1Char"/>
    <w:uiPriority w:val="1"/>
    <w:qFormat/>
    <w:rsid w:val="002E1A5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Cs/>
      <w:color w:val="3D5157" w:themeColor="accent2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1"/>
    <w:semiHidden/>
    <w:unhideWhenUsed/>
    <w:qFormat/>
    <w:rsid w:val="00FA5F9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4F6228" w:themeColor="accent6" w:themeShade="8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1"/>
    <w:semiHidden/>
    <w:unhideWhenUsed/>
    <w:qFormat/>
    <w:rsid w:val="00FA5F9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4F6228" w:themeColor="accent6" w:themeShade="80"/>
      <w:szCs w:val="24"/>
    </w:rPr>
  </w:style>
  <w:style w:type="paragraph" w:styleId="Heading4">
    <w:name w:val="heading 4"/>
    <w:basedOn w:val="Normal"/>
    <w:next w:val="Normal"/>
    <w:link w:val="Heading4Char"/>
    <w:uiPriority w:val="1"/>
    <w:semiHidden/>
    <w:unhideWhenUsed/>
    <w:qFormat/>
    <w:rsid w:val="00FA5F9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F6228" w:themeColor="accent6" w:themeShade="80"/>
    </w:rPr>
  </w:style>
  <w:style w:type="paragraph" w:styleId="Heading5">
    <w:name w:val="heading 5"/>
    <w:basedOn w:val="Normal"/>
    <w:next w:val="Normal"/>
    <w:link w:val="Heading5Char"/>
    <w:uiPriority w:val="1"/>
    <w:semiHidden/>
    <w:unhideWhenUsed/>
    <w:qFormat/>
    <w:rsid w:val="00FA5F92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color w:val="4F6228" w:themeColor="accent6" w:themeShade="80"/>
    </w:rPr>
  </w:style>
  <w:style w:type="paragraph" w:styleId="Heading6">
    <w:name w:val="heading 6"/>
    <w:basedOn w:val="Normal"/>
    <w:next w:val="Normal"/>
    <w:link w:val="Heading6Char"/>
    <w:uiPriority w:val="1"/>
    <w:semiHidden/>
    <w:unhideWhenUsed/>
    <w:qFormat/>
    <w:rsid w:val="00FA5F92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color w:val="4F6228" w:themeColor="accent6" w:themeShade="80"/>
    </w:rPr>
  </w:style>
  <w:style w:type="paragraph" w:styleId="Heading7">
    <w:name w:val="heading 7"/>
    <w:basedOn w:val="Normal"/>
    <w:next w:val="Normal"/>
    <w:link w:val="Heading7Char"/>
    <w:uiPriority w:val="1"/>
    <w:semiHidden/>
    <w:unhideWhenUsed/>
    <w:qFormat/>
    <w:rsid w:val="00FA5F9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4F6228" w:themeColor="accent6" w:themeShade="80"/>
    </w:rPr>
  </w:style>
  <w:style w:type="paragraph" w:styleId="Heading8">
    <w:name w:val="heading 8"/>
    <w:basedOn w:val="Normal"/>
    <w:next w:val="Normal"/>
    <w:link w:val="Heading8Char"/>
    <w:uiPriority w:val="1"/>
    <w:semiHidden/>
    <w:unhideWhenUsed/>
    <w:qFormat/>
    <w:rsid w:val="00D904C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1"/>
    <w:semiHidden/>
    <w:unhideWhenUsed/>
    <w:qFormat/>
    <w:rsid w:val="00D904C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2E1A5A"/>
    <w:rPr>
      <w:rFonts w:asciiTheme="majorHAnsi" w:eastAsiaTheme="majorEastAsia" w:hAnsiTheme="majorHAnsi" w:cstheme="majorBidi"/>
      <w:bCs/>
      <w:color w:val="3D5157" w:themeColor="accent2"/>
      <w:sz w:val="36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  <w:rPr>
      <w:bCs w:val="0"/>
      <w:szCs w:val="32"/>
    </w:rPr>
  </w:style>
  <w:style w:type="paragraph" w:styleId="Header">
    <w:name w:val="header"/>
    <w:basedOn w:val="Normal"/>
    <w:link w:val="HeaderChar"/>
    <w:uiPriority w:val="99"/>
    <w:unhideWhenUsed/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spacing w:after="40"/>
      <w:jc w:val="center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ContactInfo">
    <w:name w:val="Contact Info"/>
    <w:basedOn w:val="Normal"/>
    <w:uiPriority w:val="2"/>
    <w:qFormat/>
    <w:rsid w:val="000F2898"/>
    <w:pPr>
      <w:spacing w:after="0"/>
      <w:contextualSpacing/>
    </w:pPr>
    <w:rPr>
      <w:rFonts w:eastAsiaTheme="minorEastAsia"/>
      <w:color w:val="607E4C" w:themeColor="accent4"/>
    </w:rPr>
  </w:style>
  <w:style w:type="paragraph" w:styleId="Closing">
    <w:name w:val="Closing"/>
    <w:basedOn w:val="Normal"/>
    <w:next w:val="Signature"/>
    <w:link w:val="ClosingChar"/>
    <w:uiPriority w:val="5"/>
    <w:qFormat/>
    <w:rsid w:val="002E1A5A"/>
    <w:pPr>
      <w:spacing w:before="720"/>
    </w:pPr>
    <w:rPr>
      <w:rFonts w:eastAsiaTheme="minorEastAsia"/>
      <w:bCs/>
      <w:szCs w:val="18"/>
    </w:rPr>
  </w:style>
  <w:style w:type="character" w:customStyle="1" w:styleId="ClosingChar">
    <w:name w:val="Closing Char"/>
    <w:basedOn w:val="DefaultParagraphFont"/>
    <w:link w:val="Closing"/>
    <w:uiPriority w:val="5"/>
    <w:rsid w:val="002E1A5A"/>
    <w:rPr>
      <w:rFonts w:eastAsiaTheme="minorEastAsia"/>
      <w:bCs/>
      <w:color w:val="000000" w:themeColor="text1"/>
      <w:sz w:val="24"/>
      <w:szCs w:val="18"/>
    </w:rPr>
  </w:style>
  <w:style w:type="paragraph" w:styleId="Signature">
    <w:name w:val="Signature"/>
    <w:basedOn w:val="Normal"/>
    <w:next w:val="Normal"/>
    <w:link w:val="SignatureChar"/>
    <w:uiPriority w:val="6"/>
    <w:qFormat/>
    <w:pPr>
      <w:spacing w:before="720" w:after="280"/>
      <w:contextualSpacing/>
    </w:pPr>
    <w:rPr>
      <w:rFonts w:eastAsiaTheme="minorEastAsia"/>
      <w:bCs/>
      <w:szCs w:val="18"/>
    </w:rPr>
  </w:style>
  <w:style w:type="character" w:customStyle="1" w:styleId="SignatureChar">
    <w:name w:val="Signature Char"/>
    <w:basedOn w:val="DefaultParagraphFont"/>
    <w:link w:val="Signature"/>
    <w:uiPriority w:val="6"/>
    <w:rPr>
      <w:rFonts w:eastAsiaTheme="minorEastAsia"/>
      <w:bCs/>
      <w:szCs w:val="18"/>
    </w:rPr>
  </w:style>
  <w:style w:type="paragraph" w:styleId="Salutation">
    <w:name w:val="Salutation"/>
    <w:basedOn w:val="Normal"/>
    <w:next w:val="Normal"/>
    <w:link w:val="SalutationChar"/>
    <w:uiPriority w:val="4"/>
    <w:qFormat/>
    <w:rsid w:val="00E32718"/>
    <w:pPr>
      <w:spacing w:before="440" w:after="180"/>
    </w:pPr>
    <w:rPr>
      <w:rFonts w:eastAsiaTheme="minorEastAsia"/>
      <w:bCs/>
      <w:szCs w:val="18"/>
    </w:rPr>
  </w:style>
  <w:style w:type="character" w:customStyle="1" w:styleId="SalutationChar">
    <w:name w:val="Salutation Char"/>
    <w:basedOn w:val="DefaultParagraphFont"/>
    <w:link w:val="Salutation"/>
    <w:uiPriority w:val="4"/>
    <w:rsid w:val="00E32718"/>
    <w:rPr>
      <w:rFonts w:eastAsiaTheme="minorEastAsia"/>
      <w:bCs/>
      <w:color w:val="000000" w:themeColor="text1"/>
      <w:sz w:val="24"/>
      <w:szCs w:val="18"/>
    </w:rPr>
  </w:style>
  <w:style w:type="character" w:styleId="Strong">
    <w:name w:val="Strong"/>
    <w:basedOn w:val="DefaultParagraphFont"/>
    <w:uiPriority w:val="22"/>
    <w:qFormat/>
    <w:rPr>
      <w:b/>
      <w:bCs/>
      <w:color w:val="3D5157" w:themeColor="accent2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1"/>
    <w:semiHidden/>
    <w:rsid w:val="00FA5F92"/>
    <w:rPr>
      <w:rFonts w:asciiTheme="majorHAnsi" w:eastAsiaTheme="majorEastAsia" w:hAnsiTheme="majorHAnsi" w:cstheme="majorBidi"/>
      <w:color w:val="4F6228" w:themeColor="accent6" w:themeShade="80"/>
      <w:sz w:val="26"/>
      <w:szCs w:val="26"/>
    </w:rPr>
  </w:style>
  <w:style w:type="table" w:styleId="TableGrid">
    <w:name w:val="Table Grid"/>
    <w:basedOn w:val="TableNormal"/>
    <w:uiPriority w:val="39"/>
    <w:rsid w:val="00312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1"/>
    <w:semiHidden/>
    <w:rsid w:val="00FA5F92"/>
    <w:rPr>
      <w:rFonts w:asciiTheme="majorHAnsi" w:eastAsiaTheme="majorEastAsia" w:hAnsiTheme="majorHAnsi" w:cstheme="majorBidi"/>
      <w:i/>
      <w:iCs/>
      <w:color w:val="4F6228" w:themeColor="accent6" w:themeShade="80"/>
      <w:sz w:val="24"/>
    </w:rPr>
  </w:style>
  <w:style w:type="character" w:customStyle="1" w:styleId="Heading5Char">
    <w:name w:val="Heading 5 Char"/>
    <w:basedOn w:val="DefaultParagraphFont"/>
    <w:link w:val="Heading5"/>
    <w:uiPriority w:val="1"/>
    <w:semiHidden/>
    <w:rsid w:val="00FA5F92"/>
    <w:rPr>
      <w:rFonts w:asciiTheme="majorHAnsi" w:eastAsiaTheme="majorEastAsia" w:hAnsiTheme="majorHAnsi" w:cstheme="majorBidi"/>
      <w:color w:val="4F6228" w:themeColor="accent6" w:themeShade="80"/>
      <w:sz w:val="24"/>
    </w:rPr>
  </w:style>
  <w:style w:type="character" w:customStyle="1" w:styleId="Heading6Char">
    <w:name w:val="Heading 6 Char"/>
    <w:basedOn w:val="DefaultParagraphFont"/>
    <w:link w:val="Heading6"/>
    <w:uiPriority w:val="1"/>
    <w:semiHidden/>
    <w:rsid w:val="00FA5F92"/>
    <w:rPr>
      <w:rFonts w:asciiTheme="majorHAnsi" w:eastAsiaTheme="majorEastAsia" w:hAnsiTheme="majorHAnsi" w:cstheme="majorBidi"/>
      <w:color w:val="4F6228" w:themeColor="accent6" w:themeShade="80"/>
      <w:sz w:val="24"/>
    </w:rPr>
  </w:style>
  <w:style w:type="character" w:customStyle="1" w:styleId="Heading3Char">
    <w:name w:val="Heading 3 Char"/>
    <w:basedOn w:val="DefaultParagraphFont"/>
    <w:link w:val="Heading3"/>
    <w:uiPriority w:val="1"/>
    <w:semiHidden/>
    <w:rsid w:val="00FA5F92"/>
    <w:rPr>
      <w:rFonts w:asciiTheme="majorHAnsi" w:eastAsiaTheme="majorEastAsia" w:hAnsiTheme="majorHAnsi" w:cstheme="majorBidi"/>
      <w:color w:val="4F6228" w:themeColor="accent6" w:themeShade="80"/>
      <w:sz w:val="24"/>
      <w:szCs w:val="24"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0F2898"/>
    <w:rPr>
      <w:i/>
      <w:iCs/>
      <w:color w:val="4F6228" w:themeColor="accent6" w:themeShade="80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0F2898"/>
    <w:pPr>
      <w:pBdr>
        <w:top w:val="single" w:sz="4" w:space="10" w:color="4F6228" w:themeColor="accent6" w:themeShade="80"/>
        <w:bottom w:val="single" w:sz="4" w:space="10" w:color="4F6228" w:themeColor="accent6" w:themeShade="80"/>
      </w:pBdr>
      <w:spacing w:before="360" w:after="360"/>
      <w:ind w:left="864" w:right="864"/>
      <w:jc w:val="center"/>
    </w:pPr>
    <w:rPr>
      <w:i/>
      <w:iCs/>
      <w:color w:val="3C5020" w:themeColor="accent5" w:themeShade="80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0F2898"/>
    <w:rPr>
      <w:i/>
      <w:iCs/>
      <w:color w:val="3C5020" w:themeColor="accent5" w:themeShade="80"/>
      <w:sz w:val="24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0F2898"/>
    <w:rPr>
      <w:b/>
      <w:bCs/>
      <w:caps w:val="0"/>
      <w:smallCaps/>
      <w:color w:val="3C5020" w:themeColor="accent5" w:themeShade="80"/>
      <w:spacing w:val="5"/>
    </w:rPr>
  </w:style>
  <w:style w:type="paragraph" w:styleId="BlockText">
    <w:name w:val="Block Text"/>
    <w:basedOn w:val="Normal"/>
    <w:uiPriority w:val="99"/>
    <w:semiHidden/>
    <w:unhideWhenUsed/>
    <w:rsid w:val="000F2898"/>
    <w:pPr>
      <w:pBdr>
        <w:top w:val="single" w:sz="2" w:space="10" w:color="3C5020" w:themeColor="accent5" w:themeShade="80"/>
        <w:left w:val="single" w:sz="2" w:space="10" w:color="3C5020" w:themeColor="accent5" w:themeShade="80"/>
        <w:bottom w:val="single" w:sz="2" w:space="10" w:color="3C5020" w:themeColor="accent5" w:themeShade="80"/>
        <w:right w:val="single" w:sz="2" w:space="10" w:color="3C5020" w:themeColor="accent5" w:themeShade="80"/>
      </w:pBdr>
      <w:ind w:left="1152" w:right="1152"/>
    </w:pPr>
    <w:rPr>
      <w:rFonts w:eastAsiaTheme="minorEastAsia"/>
      <w:i/>
      <w:iCs/>
      <w:color w:val="3C5020" w:themeColor="accent5" w:themeShade="80"/>
    </w:rPr>
  </w:style>
  <w:style w:type="character" w:styleId="FollowedHyperlink">
    <w:name w:val="FollowedHyperlink"/>
    <w:basedOn w:val="DefaultParagraphFont"/>
    <w:uiPriority w:val="99"/>
    <w:semiHidden/>
    <w:unhideWhenUsed/>
    <w:rsid w:val="000F2898"/>
    <w:rPr>
      <w:color w:val="4F6228" w:themeColor="accent6" w:themeShade="80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9439AA"/>
    <w:rPr>
      <w:color w:val="3D5157" w:themeColor="accent2"/>
      <w:u w:val="single"/>
    </w:rPr>
  </w:style>
  <w:style w:type="character" w:styleId="BookTitle">
    <w:name w:val="Book Title"/>
    <w:basedOn w:val="DefaultParagraphFont"/>
    <w:uiPriority w:val="33"/>
    <w:semiHidden/>
    <w:unhideWhenUsed/>
    <w:qFormat/>
    <w:rsid w:val="00D904CD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904CD"/>
    <w:pPr>
      <w:spacing w:after="200" w:line="240" w:lineRule="auto"/>
    </w:pPr>
    <w:rPr>
      <w:i/>
      <w:iCs/>
      <w:color w:val="2F4158" w:themeColor="text2"/>
      <w:sz w:val="18"/>
      <w:szCs w:val="18"/>
    </w:rPr>
  </w:style>
  <w:style w:type="character" w:styleId="Emphasis">
    <w:name w:val="Emphasis"/>
    <w:basedOn w:val="DefaultParagraphFont"/>
    <w:uiPriority w:val="20"/>
    <w:semiHidden/>
    <w:unhideWhenUsed/>
    <w:qFormat/>
    <w:rsid w:val="00D904CD"/>
    <w:rPr>
      <w:i/>
      <w:iCs/>
    </w:rPr>
  </w:style>
  <w:style w:type="character" w:customStyle="1" w:styleId="Heading7Char">
    <w:name w:val="Heading 7 Char"/>
    <w:basedOn w:val="DefaultParagraphFont"/>
    <w:link w:val="Heading7"/>
    <w:uiPriority w:val="1"/>
    <w:semiHidden/>
    <w:rsid w:val="00FA5F92"/>
    <w:rPr>
      <w:rFonts w:asciiTheme="majorHAnsi" w:eastAsiaTheme="majorEastAsia" w:hAnsiTheme="majorHAnsi" w:cstheme="majorBidi"/>
      <w:i/>
      <w:iCs/>
      <w:color w:val="4F6228" w:themeColor="accent6" w:themeShade="80"/>
      <w:sz w:val="24"/>
    </w:rPr>
  </w:style>
  <w:style w:type="character" w:customStyle="1" w:styleId="Heading8Char">
    <w:name w:val="Heading 8 Char"/>
    <w:basedOn w:val="DefaultParagraphFont"/>
    <w:link w:val="Heading8"/>
    <w:uiPriority w:val="1"/>
    <w:semiHidden/>
    <w:rsid w:val="00D904C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1"/>
    <w:semiHidden/>
    <w:rsid w:val="00D904C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Paragraph">
    <w:name w:val="List Paragraph"/>
    <w:basedOn w:val="Normal"/>
    <w:uiPriority w:val="34"/>
    <w:semiHidden/>
    <w:unhideWhenUsed/>
    <w:qFormat/>
    <w:rsid w:val="00D904CD"/>
    <w:pPr>
      <w:ind w:left="720"/>
      <w:contextualSpacing/>
    </w:pPr>
  </w:style>
  <w:style w:type="paragraph" w:styleId="NoSpacing">
    <w:name w:val="No Spacing"/>
    <w:uiPriority w:val="1"/>
    <w:semiHidden/>
    <w:unhideWhenUsed/>
    <w:qFormat/>
    <w:rsid w:val="00D904CD"/>
    <w:pPr>
      <w:spacing w:after="0" w:line="240" w:lineRule="auto"/>
    </w:pPr>
    <w:rPr>
      <w:color w:val="000000" w:themeColor="text1"/>
      <w:sz w:val="24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D904CD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D904CD"/>
    <w:rPr>
      <w:i/>
      <w:iCs/>
      <w:color w:val="404040" w:themeColor="text1" w:themeTint="BF"/>
      <w:sz w:val="24"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qFormat/>
    <w:rsid w:val="00D904CD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D904CD"/>
    <w:rPr>
      <w:rFonts w:eastAsiaTheme="minorEastAsia"/>
      <w:color w:val="5A5A5A" w:themeColor="text1" w:themeTint="A5"/>
      <w:spacing w:val="15"/>
      <w:sz w:val="22"/>
      <w:szCs w:val="22"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D904CD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D904CD"/>
    <w:rPr>
      <w:smallCaps/>
      <w:color w:val="5A5A5A" w:themeColor="text1" w:themeTint="A5"/>
    </w:rPr>
  </w:style>
  <w:style w:type="paragraph" w:styleId="Title">
    <w:name w:val="Title"/>
    <w:basedOn w:val="Normal"/>
    <w:next w:val="Normal"/>
    <w:link w:val="TitleChar"/>
    <w:uiPriority w:val="10"/>
    <w:semiHidden/>
    <w:unhideWhenUsed/>
    <w:qFormat/>
    <w:rsid w:val="00D904CD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D904CD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60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r035\AppData\Roaming\Microsoft\Templates\Letterhead%20(Green%20Wave%20design).dotx" TargetMode="External"/></Relationships>
</file>

<file path=word/theme/theme1.xml><?xml version="1.0" encoding="utf-8"?>
<a:theme xmlns:a="http://schemas.openxmlformats.org/drawingml/2006/main" name="Green Wave">
  <a:themeElements>
    <a:clrScheme name="Custom 24">
      <a:dk1>
        <a:sysClr val="windowText" lastClr="000000"/>
      </a:dk1>
      <a:lt1>
        <a:sysClr val="window" lastClr="FFFFFF"/>
      </a:lt1>
      <a:dk2>
        <a:srgbClr val="2F4158"/>
      </a:dk2>
      <a:lt2>
        <a:srgbClr val="F2F2F2"/>
      </a:lt2>
      <a:accent1>
        <a:srgbClr val="D0DE4E"/>
      </a:accent1>
      <a:accent2>
        <a:srgbClr val="3D5157"/>
      </a:accent2>
      <a:accent3>
        <a:srgbClr val="47653F"/>
      </a:accent3>
      <a:accent4>
        <a:srgbClr val="607E4C"/>
      </a:accent4>
      <a:accent5>
        <a:srgbClr val="78A141"/>
      </a:accent5>
      <a:accent6>
        <a:srgbClr val="9BBB59"/>
      </a:accent6>
      <a:hlink>
        <a:srgbClr val="9BBB59"/>
      </a:hlink>
      <a:folHlink>
        <a:srgbClr val="9BBB59"/>
      </a:folHlink>
    </a:clrScheme>
    <a:fontScheme name="Custom 5">
      <a:majorFont>
        <a:latin typeface="Franklin Gothic Demi"/>
        <a:ea typeface=""/>
        <a:cs typeface=""/>
      </a:majorFont>
      <a:minorFont>
        <a:latin typeface="Microsoft Sans Serif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 (Green Wave design)</Template>
  <TotalTime>6</TotalTime>
  <Pages>1</Pages>
  <Words>222</Words>
  <Characters>1147</Characters>
  <Application>Microsoft Office Word</Application>
  <DocSecurity>0</DocSecurity>
  <Lines>24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Griffiths, Katie</dc:creator>
  <cp:keywords/>
  <dc:description/>
  <cp:lastModifiedBy>Beth Gibson</cp:lastModifiedBy>
  <cp:revision>6</cp:revision>
  <dcterms:created xsi:type="dcterms:W3CDTF">2019-02-12T14:58:00Z</dcterms:created>
  <dcterms:modified xsi:type="dcterms:W3CDTF">2025-10-15T09:56:00Z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2aa342-8706-4288-bd11-ebb85995028c_Enabled">
    <vt:lpwstr>True</vt:lpwstr>
  </property>
  <property fmtid="{D5CDD505-2E9C-101B-9397-08002B2CF9AE}" pid="3" name="MSIP_Label_f42aa342-8706-4288-bd11-ebb85995028c_SiteId">
    <vt:lpwstr>72f988bf-86f1-41af-91ab-2d7cd011db47</vt:lpwstr>
  </property>
  <property fmtid="{D5CDD505-2E9C-101B-9397-08002B2CF9AE}" pid="4" name="MSIP_Label_f42aa342-8706-4288-bd11-ebb85995028c_Owner">
    <vt:lpwstr>v-shbahu@microsoft.com</vt:lpwstr>
  </property>
  <property fmtid="{D5CDD505-2E9C-101B-9397-08002B2CF9AE}" pid="5" name="MSIP_Label_f42aa342-8706-4288-bd11-ebb85995028c_SetDate">
    <vt:lpwstr>2018-05-05T08:32:37.1667882Z</vt:lpwstr>
  </property>
  <property fmtid="{D5CDD505-2E9C-101B-9397-08002B2CF9AE}" pid="6" name="MSIP_Label_f42aa342-8706-4288-bd11-ebb85995028c_Name">
    <vt:lpwstr>General</vt:lpwstr>
  </property>
  <property fmtid="{D5CDD505-2E9C-101B-9397-08002B2CF9AE}" pid="7" name="MSIP_Label_f42aa342-8706-4288-bd11-ebb85995028c_Application">
    <vt:lpwstr>Microsoft Azure Information Protection</vt:lpwstr>
  </property>
  <property fmtid="{D5CDD505-2E9C-101B-9397-08002B2CF9AE}" pid="8" name="MSIP_Label_f42aa342-8706-4288-bd11-ebb85995028c_Extended_MSFT_Method">
    <vt:lpwstr>Automatic</vt:lpwstr>
  </property>
  <property fmtid="{D5CDD505-2E9C-101B-9397-08002B2CF9AE}" pid="9" name="ContentTypeId">
    <vt:lpwstr>0x010100AA3F7D94069FF64A86F7DFF56D60E3BE</vt:lpwstr>
  </property>
  <property fmtid="{D5CDD505-2E9C-101B-9397-08002B2CF9AE}" pid="10" name="ClassificationContentMarkingFooterShapeIds">
    <vt:lpwstr>3bd5bc07,5bb459c,4693c0f2</vt:lpwstr>
  </property>
  <property fmtid="{D5CDD505-2E9C-101B-9397-08002B2CF9AE}" pid="11" name="ClassificationContentMarkingFooterFontProps">
    <vt:lpwstr>#000000,10,Calibri</vt:lpwstr>
  </property>
  <property fmtid="{D5CDD505-2E9C-101B-9397-08002B2CF9AE}" pid="12" name="ClassificationContentMarkingFooterText">
    <vt:lpwstr>OFFICIAL</vt:lpwstr>
  </property>
  <property fmtid="{D5CDD505-2E9C-101B-9397-08002B2CF9AE}" pid="13" name="MSIP_Label_a17471b1-27ab-4640-9264-e69a67407ca3_Enabled">
    <vt:lpwstr>true</vt:lpwstr>
  </property>
  <property fmtid="{D5CDD505-2E9C-101B-9397-08002B2CF9AE}" pid="14" name="MSIP_Label_a17471b1-27ab-4640-9264-e69a67407ca3_SetDate">
    <vt:lpwstr>2025-10-15T09:56:09Z</vt:lpwstr>
  </property>
  <property fmtid="{D5CDD505-2E9C-101B-9397-08002B2CF9AE}" pid="15" name="MSIP_Label_a17471b1-27ab-4640-9264-e69a67407ca3_Method">
    <vt:lpwstr>Standard</vt:lpwstr>
  </property>
  <property fmtid="{D5CDD505-2E9C-101B-9397-08002B2CF9AE}" pid="16" name="MSIP_Label_a17471b1-27ab-4640-9264-e69a67407ca3_Name">
    <vt:lpwstr>BCC - OFFICIAL</vt:lpwstr>
  </property>
  <property fmtid="{D5CDD505-2E9C-101B-9397-08002B2CF9AE}" pid="17" name="MSIP_Label_a17471b1-27ab-4640-9264-e69a67407ca3_SiteId">
    <vt:lpwstr>699ace67-d2e4-4bcd-b303-d2bbe2b9bbf1</vt:lpwstr>
  </property>
  <property fmtid="{D5CDD505-2E9C-101B-9397-08002B2CF9AE}" pid="18" name="MSIP_Label_a17471b1-27ab-4640-9264-e69a67407ca3_ActionId">
    <vt:lpwstr>b8e37547-ed58-43e9-a170-afa139a9575b</vt:lpwstr>
  </property>
  <property fmtid="{D5CDD505-2E9C-101B-9397-08002B2CF9AE}" pid="19" name="MSIP_Label_a17471b1-27ab-4640-9264-e69a67407ca3_ContentBits">
    <vt:lpwstr>2</vt:lpwstr>
  </property>
  <property fmtid="{D5CDD505-2E9C-101B-9397-08002B2CF9AE}" pid="20" name="MSIP_Label_a17471b1-27ab-4640-9264-e69a67407ca3_Tag">
    <vt:lpwstr>10, 3, 0, 1</vt:lpwstr>
  </property>
</Properties>
</file>